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Fensternische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5159556" name="6808dd70-08aa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667287" name="6808dd70-08aa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Vogelsangstrasse 14, 8618 Oetwil am See, Schweiz</w:t>
          </w:r>
        </w:p>
        <w:p>
          <w:pPr>
            <w:spacing w:before="0" w:after="0"/>
          </w:pPr>
          <w:r>
            <w:t>725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